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90282041" name="3747bd90-0be9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9979037" name="3747bd90-0be9-11f1-a93b-bd0bdcdb44e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05760914" name="56df0d20-0be9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816786" name="56df0d20-0be9-11f1-a93b-bd0bdcdb44e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18256965" name="1db080d0-0bec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7114093" name="1db080d0-0bec-11f1-a93b-bd0bdcdb44e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18762649" name="66d69360-0be9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901746" name="66d69360-0be9-11f1-a93b-bd0bdcdb44e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51646245" name="640e6b50-0bec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2996207" name="640e6b50-0bec-11f1-a93b-bd0bdcdb44e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Wohnung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43465056" name="83940f00-0be9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7882271" name="83940f00-0be9-11f1-a93b-bd0bdcdb44e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Wohnung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Küchenrückwand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41926570" name="963817a0-0be9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7666452" name="963817a0-0be9-11f1-a93b-bd0bdcdb44e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Wohnung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Deckenpanelen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19225380" name="ae0673e0-0be9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6061753" name="ae0673e0-0be9-11f1-a93b-bd0bdcdb44ec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Deckenpanelen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33335300" name="8effd950-0bee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3697092" name="8effd950-0bee-11f1-a93b-bd0bdcdb44ec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90778632" name="0564b730-0bec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7751985" name="0564b730-0bec-11f1-a93b-bd0bdcdb44e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Wohnung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ehemaliger Belagskleber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62666973" name="2abcce00-0bec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3524100" name="2abcce00-0bec-11f1-a93b-bd0bdcdb44ec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2.Lage 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54887805" name="1299d730-0bee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7234377" name="1299d730-0bee-11f1-a93b-bd0bdcdb44ec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Labor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65849731" name="8c6a6bf0-0bef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1684161" name="8c6a6bf0-0bef-11f1-a93b-bd0bdcdb44ec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1x pro Stockwerk</w:t>
            </w:r>
          </w:p>
        </w:tc>
        <w:tc>
          <w:p>
            <w:pPr>
              <w:spacing w:before="0" w:after="0" w:line="240" w:lineRule="auto"/>
            </w:pPr>
            <w:r>
              <w:t>Elektrokasten 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66087356" name="44f22d40-0bee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870189" name="44f22d40-0bee-11f1-a93b-bd0bdcdb44ec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LAP von Türen trennen und für Wiedereinbau reinigen.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Ottostrasse 30, 7000 Chur, Schweiz</w:t>
          </w:r>
        </w:p>
        <w:p>
          <w:pPr>
            <w:spacing w:before="0" w:after="0"/>
          </w:pPr>
          <w:r>
            <w:t>727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